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0D8ED" w14:textId="77777777" w:rsidR="00144387" w:rsidRDefault="00000000">
      <w:pPr>
        <w:spacing w:before="160"/>
      </w:pPr>
      <w:r>
        <w:rPr>
          <w:b/>
          <w:sz w:val="28"/>
        </w:rPr>
        <w:t>Routes in Noord-Holland — Lancering 21 mei 2025</w:t>
      </w:r>
    </w:p>
    <w:p w14:paraId="441EBA10" w14:textId="77777777" w:rsidR="00144387" w:rsidRDefault="00144387">
      <w:pPr>
        <w:spacing w:line="80" w:lineRule="exact"/>
      </w:pPr>
    </w:p>
    <w:p w14:paraId="69D4D9F8" w14:textId="77777777" w:rsidR="00144387" w:rsidRDefault="00000000">
      <w:r>
        <w:rPr>
          <w:color w:val="555555"/>
        </w:rPr>
        <w:t>Kant-en-klare nieuwsbriefteksten voor partners</w:t>
      </w:r>
    </w:p>
    <w:p w14:paraId="25BAEDFD" w14:textId="77777777" w:rsidR="00144387" w:rsidRDefault="00144387">
      <w:pPr>
        <w:spacing w:line="120" w:lineRule="exact"/>
      </w:pPr>
    </w:p>
    <w:p w14:paraId="0F48D629" w14:textId="77777777" w:rsidR="00144387" w:rsidRDefault="00144387">
      <w:pPr>
        <w:pBdr>
          <w:bottom w:val="single" w:sz="4" w:space="1" w:color="000000"/>
        </w:pBdr>
        <w:spacing w:before="80" w:after="80"/>
      </w:pPr>
    </w:p>
    <w:p w14:paraId="784C8ECD" w14:textId="77777777" w:rsidR="00144387" w:rsidRDefault="00144387">
      <w:pPr>
        <w:spacing w:line="80" w:lineRule="exact"/>
      </w:pPr>
    </w:p>
    <w:p w14:paraId="2C0F393F" w14:textId="77777777" w:rsidR="00144387" w:rsidRDefault="00000000">
      <w:r>
        <w:rPr>
          <w:color w:val="555555"/>
          <w:sz w:val="21"/>
        </w:rPr>
        <w:t>Hieronder vind je vier varianten: kort en middellang, elk in een formele en een toegankelijke toon. Kies wat het beste past bij jouw nieuwsbrief en lezers. Vervang [naam organisatie] en [eventuele eigen toevoeging] naar eigen inzicht.</w:t>
      </w:r>
    </w:p>
    <w:p w14:paraId="5F13F994" w14:textId="77777777" w:rsidR="00144387" w:rsidRDefault="00144387">
      <w:pPr>
        <w:spacing w:line="80" w:lineRule="exact"/>
      </w:pPr>
    </w:p>
    <w:p w14:paraId="1C5A9ED9" w14:textId="77777777" w:rsidR="00144387" w:rsidRDefault="00000000">
      <w:pPr>
        <w:pStyle w:val="Kop1"/>
      </w:pPr>
      <w:r>
        <w:t>Variant 1 — Kort en formeel</w:t>
      </w:r>
    </w:p>
    <w:p w14:paraId="5B8CBCE1" w14:textId="77777777" w:rsidR="00144387" w:rsidRDefault="00000000">
      <w:r>
        <w:rPr>
          <w:i/>
          <w:color w:val="555555"/>
          <w:sz w:val="20"/>
        </w:rPr>
        <w:t>Geschikt voor: gemeenten, terreinbeheerders, overheidspartners</w:t>
      </w:r>
    </w:p>
    <w:p w14:paraId="4136D99B" w14:textId="77777777" w:rsidR="00144387" w:rsidRDefault="00000000">
      <w:pPr>
        <w:pStyle w:val="Kop2"/>
      </w:pPr>
      <w:r>
        <w:t>Tekst</w:t>
      </w:r>
    </w:p>
    <w:p w14:paraId="7046EF4A" w14:textId="77777777" w:rsidR="00144387" w:rsidRDefault="00000000">
      <w:r>
        <w:rPr>
          <w:i/>
          <w:color w:val="555555"/>
          <w:sz w:val="20"/>
        </w:rPr>
        <w:t>Voorgestelde kopregel: Nieuw: Routes in Noord-Holland nu online</w:t>
      </w:r>
    </w:p>
    <w:p w14:paraId="6C56DDDF" w14:textId="77777777" w:rsidR="00144387" w:rsidRDefault="00144387">
      <w:pPr>
        <w:spacing w:line="80" w:lineRule="exact"/>
      </w:pPr>
    </w:p>
    <w:p w14:paraId="5B8A94BE" w14:textId="77777777" w:rsidR="00144387" w:rsidRDefault="00000000">
      <w:r>
        <w:rPr>
          <w:color w:val="999999"/>
          <w:sz w:val="18"/>
        </w:rPr>
        <w:t>± 65 woorden</w:t>
      </w:r>
    </w:p>
    <w:p w14:paraId="6E792A0B" w14:textId="77777777" w:rsidR="00144387" w:rsidRDefault="00144387">
      <w:pPr>
        <w:spacing w:line="120" w:lineRule="exact"/>
      </w:pPr>
    </w:p>
    <w:p w14:paraId="394ECCDA" w14:textId="77777777" w:rsidR="00144387" w:rsidRDefault="00000000">
      <w:pPr>
        <w:ind w:left="340"/>
      </w:pPr>
      <w:r>
        <w:t>Vanaf 21 mei is Routes in Noord-Holland live: het centrale platform voor wandel-, fiets- en vaarroutes in de provincie. Het platform bundelt routes van verschillende partners op één plek, met actuele informatie en aandacht voor een goede spreiding van recreanten.</w:t>
      </w:r>
    </w:p>
    <w:p w14:paraId="1F158D68" w14:textId="77777777" w:rsidR="00144387" w:rsidRDefault="00144387">
      <w:pPr>
        <w:ind w:left="340"/>
      </w:pPr>
    </w:p>
    <w:p w14:paraId="18DE89D4" w14:textId="77777777" w:rsidR="00144387" w:rsidRDefault="00000000">
      <w:pPr>
        <w:ind w:left="340"/>
      </w:pPr>
      <w:r>
        <w:t>[Naam organisatie] is aangesloten bij de Routealliantie Noord-Holland, het samenwerkingsverband achter dit initiatief.</w:t>
      </w:r>
    </w:p>
    <w:p w14:paraId="2C5A4297" w14:textId="77777777" w:rsidR="00144387" w:rsidRDefault="00144387">
      <w:pPr>
        <w:ind w:left="340"/>
      </w:pPr>
    </w:p>
    <w:p w14:paraId="1DB953A7" w14:textId="77777777" w:rsidR="00144387" w:rsidRDefault="00000000">
      <w:pPr>
        <w:ind w:left="340"/>
      </w:pPr>
      <w:r>
        <w:t>Meer informatie: www.routesinnoordholland.nl</w:t>
      </w:r>
    </w:p>
    <w:p w14:paraId="69CAFB5E" w14:textId="77777777" w:rsidR="00144387" w:rsidRDefault="00144387">
      <w:pPr>
        <w:spacing w:line="120" w:lineRule="exact"/>
      </w:pPr>
    </w:p>
    <w:p w14:paraId="2B1A2CDA" w14:textId="77777777" w:rsidR="00144387" w:rsidRDefault="00000000">
      <w:r>
        <w:rPr>
          <w:i/>
          <w:color w:val="555555"/>
          <w:sz w:val="20"/>
        </w:rPr>
        <w:t>Toelichting: Zakelijk en to the point. Benoemt de organisatie als betrokken partner zonder verdere toelichting.</w:t>
      </w:r>
    </w:p>
    <w:p w14:paraId="263769A9" w14:textId="77777777" w:rsidR="00144387" w:rsidRDefault="00144387">
      <w:pPr>
        <w:spacing w:line="80" w:lineRule="exact"/>
      </w:pPr>
    </w:p>
    <w:p w14:paraId="36DD304B" w14:textId="77777777" w:rsidR="00144387" w:rsidRDefault="00144387">
      <w:pPr>
        <w:pBdr>
          <w:bottom w:val="single" w:sz="2" w:space="1" w:color="AAAAAA"/>
        </w:pBdr>
        <w:spacing w:before="80" w:after="80"/>
      </w:pPr>
    </w:p>
    <w:p w14:paraId="5E92740D" w14:textId="77777777" w:rsidR="00144387" w:rsidRDefault="00000000">
      <w:pPr>
        <w:pStyle w:val="Kop1"/>
      </w:pPr>
      <w:r>
        <w:t>Variant 2 — Kort en toegankelijk</w:t>
      </w:r>
    </w:p>
    <w:p w14:paraId="337B0984" w14:textId="77777777" w:rsidR="00144387" w:rsidRDefault="00000000">
      <w:r>
        <w:rPr>
          <w:i/>
          <w:color w:val="555555"/>
          <w:sz w:val="20"/>
        </w:rPr>
        <w:t>Geschikt voor: VVV's, marketingorganisaties, recreatiepartners</w:t>
      </w:r>
    </w:p>
    <w:p w14:paraId="1228CAEC" w14:textId="77777777" w:rsidR="00144387" w:rsidRDefault="00000000">
      <w:pPr>
        <w:pStyle w:val="Kop2"/>
      </w:pPr>
      <w:r>
        <w:t>Tekst</w:t>
      </w:r>
    </w:p>
    <w:p w14:paraId="41FD7B87" w14:textId="77777777" w:rsidR="00144387" w:rsidRDefault="00000000">
      <w:r>
        <w:rPr>
          <w:i/>
          <w:color w:val="555555"/>
          <w:sz w:val="20"/>
        </w:rPr>
        <w:t>Voorgestelde kopregel: Ontdek Noord-Holland op één plek: Routes in Noord-Holland is live</w:t>
      </w:r>
    </w:p>
    <w:p w14:paraId="3478C1EF" w14:textId="77777777" w:rsidR="00144387" w:rsidRDefault="00144387">
      <w:pPr>
        <w:spacing w:line="80" w:lineRule="exact"/>
      </w:pPr>
    </w:p>
    <w:p w14:paraId="17B4CA23" w14:textId="77777777" w:rsidR="00144387" w:rsidRDefault="00000000">
      <w:r>
        <w:rPr>
          <w:color w:val="999999"/>
          <w:sz w:val="18"/>
        </w:rPr>
        <w:t>± 70 woorden</w:t>
      </w:r>
    </w:p>
    <w:p w14:paraId="0DBB722A" w14:textId="77777777" w:rsidR="00144387" w:rsidRDefault="00144387">
      <w:pPr>
        <w:spacing w:line="120" w:lineRule="exact"/>
      </w:pPr>
    </w:p>
    <w:p w14:paraId="6B1779BD" w14:textId="14C57FA2" w:rsidR="00144387" w:rsidRDefault="00000000">
      <w:pPr>
        <w:ind w:left="340"/>
      </w:pPr>
      <w:r>
        <w:t xml:space="preserve">Goed nieuws voor iedereen die graag buiten is! Op 21 mei lanceert Routes in Noord-Holland: honderden wandel-, fiets- en vaarroutes door de hele provincie, op één overzichtelijke plek. Van rustige polderroutes tot </w:t>
      </w:r>
      <w:proofErr w:type="spellStart"/>
      <w:r>
        <w:t>uitdagende</w:t>
      </w:r>
      <w:proofErr w:type="spellEnd"/>
      <w:r>
        <w:t xml:space="preserve"> </w:t>
      </w:r>
      <w:proofErr w:type="spellStart"/>
      <w:r>
        <w:t>kustpaden</w:t>
      </w:r>
      <w:proofErr w:type="spellEnd"/>
      <w:r>
        <w:t xml:space="preserve"> </w:t>
      </w:r>
      <w:r w:rsidR="00857E79">
        <w:t xml:space="preserve">is er </w:t>
      </w:r>
      <w:proofErr w:type="spellStart"/>
      <w:r>
        <w:t>voor</w:t>
      </w:r>
      <w:proofErr w:type="spellEnd"/>
      <w:r>
        <w:t xml:space="preserve"> elk </w:t>
      </w:r>
      <w:proofErr w:type="spellStart"/>
      <w:r>
        <w:t>niveau</w:t>
      </w:r>
      <w:proofErr w:type="spellEnd"/>
      <w:r>
        <w:t xml:space="preserve"> </w:t>
      </w:r>
      <w:proofErr w:type="spellStart"/>
      <w:r>
        <w:t>en</w:t>
      </w:r>
      <w:proofErr w:type="spellEnd"/>
      <w:r>
        <w:t xml:space="preserve"> </w:t>
      </w:r>
      <w:proofErr w:type="spellStart"/>
      <w:r>
        <w:t>elke</w:t>
      </w:r>
      <w:proofErr w:type="spellEnd"/>
      <w:r>
        <w:t xml:space="preserve"> </w:t>
      </w:r>
      <w:proofErr w:type="spellStart"/>
      <w:r>
        <w:t>voorkeur</w:t>
      </w:r>
      <w:proofErr w:type="spellEnd"/>
      <w:r w:rsidR="00857E79">
        <w:t xml:space="preserve"> </w:t>
      </w:r>
      <w:proofErr w:type="spellStart"/>
      <w:r w:rsidR="00857E79">
        <w:t>iets</w:t>
      </w:r>
      <w:proofErr w:type="spellEnd"/>
      <w:r w:rsidR="00857E79">
        <w:t xml:space="preserve"> </w:t>
      </w:r>
      <w:proofErr w:type="spellStart"/>
      <w:r w:rsidR="00857E79">
        <w:t>te</w:t>
      </w:r>
      <w:proofErr w:type="spellEnd"/>
      <w:r w:rsidR="00857E79">
        <w:t xml:space="preserve"> </w:t>
      </w:r>
      <w:proofErr w:type="spellStart"/>
      <w:r w:rsidR="00857E79">
        <w:t>vinden</w:t>
      </w:r>
      <w:proofErr w:type="spellEnd"/>
      <w:r>
        <w:t>.</w:t>
      </w:r>
    </w:p>
    <w:p w14:paraId="7EA6489C" w14:textId="77777777" w:rsidR="00144387" w:rsidRDefault="00144387">
      <w:pPr>
        <w:ind w:left="340"/>
      </w:pPr>
    </w:p>
    <w:p w14:paraId="4C3C79BD" w14:textId="77777777" w:rsidR="00144387" w:rsidRDefault="00000000">
      <w:pPr>
        <w:ind w:left="340"/>
      </w:pPr>
      <w:r>
        <w:lastRenderedPageBreak/>
        <w:t>[Naam organisatie] is trots onderdeel te zijn van dit initiatief.</w:t>
      </w:r>
    </w:p>
    <w:p w14:paraId="4717253F" w14:textId="77777777" w:rsidR="00144387" w:rsidRDefault="00144387">
      <w:pPr>
        <w:ind w:left="340"/>
      </w:pPr>
    </w:p>
    <w:p w14:paraId="5DFCB6B4" w14:textId="77777777" w:rsidR="00144387" w:rsidRDefault="00000000">
      <w:pPr>
        <w:ind w:left="340"/>
      </w:pPr>
      <w:r>
        <w:t>Ontdek alle routes op www.routesinnoordholland.nl</w:t>
      </w:r>
    </w:p>
    <w:p w14:paraId="341B38A6" w14:textId="77777777" w:rsidR="00144387" w:rsidRDefault="00144387">
      <w:pPr>
        <w:spacing w:line="80" w:lineRule="exact"/>
      </w:pPr>
    </w:p>
    <w:p w14:paraId="135909D4" w14:textId="77777777" w:rsidR="00144387" w:rsidRDefault="00144387">
      <w:pPr>
        <w:pBdr>
          <w:bottom w:val="single" w:sz="2" w:space="1" w:color="AAAAAA"/>
        </w:pBdr>
        <w:spacing w:before="80" w:after="80"/>
      </w:pPr>
    </w:p>
    <w:p w14:paraId="59DAD578" w14:textId="77777777" w:rsidR="00144387" w:rsidRDefault="00000000">
      <w:pPr>
        <w:pStyle w:val="Kop1"/>
      </w:pPr>
      <w:r>
        <w:t>Variant 3 — Middellang en formeel</w:t>
      </w:r>
    </w:p>
    <w:p w14:paraId="3B3C3310" w14:textId="1E9C9E40" w:rsidR="00144387" w:rsidRDefault="00000000">
      <w:proofErr w:type="spellStart"/>
      <w:r>
        <w:rPr>
          <w:i/>
          <w:color w:val="555555"/>
          <w:sz w:val="20"/>
        </w:rPr>
        <w:t>Geschikt</w:t>
      </w:r>
      <w:proofErr w:type="spellEnd"/>
      <w:r>
        <w:rPr>
          <w:i/>
          <w:color w:val="555555"/>
          <w:sz w:val="20"/>
        </w:rPr>
        <w:t xml:space="preserve"> </w:t>
      </w:r>
      <w:proofErr w:type="spellStart"/>
      <w:r>
        <w:rPr>
          <w:i/>
          <w:color w:val="555555"/>
          <w:sz w:val="20"/>
        </w:rPr>
        <w:t>voor</w:t>
      </w:r>
      <w:proofErr w:type="spellEnd"/>
      <w:r>
        <w:rPr>
          <w:i/>
          <w:color w:val="555555"/>
          <w:sz w:val="20"/>
        </w:rPr>
        <w:t xml:space="preserve">: </w:t>
      </w:r>
      <w:proofErr w:type="spellStart"/>
      <w:r>
        <w:rPr>
          <w:i/>
          <w:color w:val="555555"/>
          <w:sz w:val="20"/>
        </w:rPr>
        <w:t>gemeenten</w:t>
      </w:r>
      <w:proofErr w:type="spellEnd"/>
      <w:r w:rsidR="00857E79">
        <w:rPr>
          <w:i/>
          <w:color w:val="555555"/>
          <w:sz w:val="20"/>
        </w:rPr>
        <w:t xml:space="preserve"> </w:t>
      </w:r>
      <w:proofErr w:type="spellStart"/>
      <w:r w:rsidR="00857E79">
        <w:rPr>
          <w:i/>
          <w:color w:val="555555"/>
          <w:sz w:val="20"/>
        </w:rPr>
        <w:t>en</w:t>
      </w:r>
      <w:proofErr w:type="spellEnd"/>
      <w:r w:rsidR="00857E79">
        <w:rPr>
          <w:i/>
          <w:color w:val="555555"/>
          <w:sz w:val="20"/>
        </w:rPr>
        <w:t xml:space="preserve"> </w:t>
      </w:r>
      <w:proofErr w:type="spellStart"/>
      <w:r>
        <w:rPr>
          <w:i/>
          <w:color w:val="555555"/>
          <w:sz w:val="20"/>
        </w:rPr>
        <w:t>terreinbeheerders</w:t>
      </w:r>
      <w:proofErr w:type="spellEnd"/>
    </w:p>
    <w:p w14:paraId="0F7FB7D2" w14:textId="77777777" w:rsidR="00144387" w:rsidRDefault="00000000">
      <w:pPr>
        <w:pStyle w:val="Kop2"/>
      </w:pPr>
      <w:r>
        <w:t>Tekst</w:t>
      </w:r>
    </w:p>
    <w:p w14:paraId="31BB9FF3" w14:textId="77777777" w:rsidR="00144387" w:rsidRDefault="00000000">
      <w:r>
        <w:rPr>
          <w:i/>
          <w:color w:val="555555"/>
          <w:sz w:val="20"/>
        </w:rPr>
        <w:t>Voorgestelde kopregel: Routes in Noord-Holland: nieuw platform voor recreatieve routes van start</w:t>
      </w:r>
    </w:p>
    <w:p w14:paraId="05F3EAA6" w14:textId="77777777" w:rsidR="00144387" w:rsidRDefault="00144387">
      <w:pPr>
        <w:spacing w:line="80" w:lineRule="exact"/>
      </w:pPr>
    </w:p>
    <w:p w14:paraId="797D8CB6" w14:textId="77777777" w:rsidR="00144387" w:rsidRDefault="00000000">
      <w:r>
        <w:rPr>
          <w:color w:val="999999"/>
          <w:sz w:val="18"/>
        </w:rPr>
        <w:t>± 130 woorden</w:t>
      </w:r>
    </w:p>
    <w:p w14:paraId="608C1AFA" w14:textId="77777777" w:rsidR="00144387" w:rsidRDefault="00144387">
      <w:pPr>
        <w:spacing w:line="120" w:lineRule="exact"/>
      </w:pPr>
    </w:p>
    <w:p w14:paraId="79F3C235" w14:textId="77777777" w:rsidR="00144387" w:rsidRDefault="00000000">
      <w:pPr>
        <w:ind w:left="340"/>
      </w:pPr>
      <w:r>
        <w:t>De Routealliantie Noord-Holland lanceert op 21 mei Routes in Noord-Holland: een centraal platform dat wandel-, fiets- en vaarroutes in de provincie samenbrengt op één plek. Het platform biedt routes voor verschillende doelgroepen en interesses, aangevuld met actuele informatie en regionale tips van de aangesloten partners.</w:t>
      </w:r>
    </w:p>
    <w:p w14:paraId="176E5FD8" w14:textId="77777777" w:rsidR="00144387" w:rsidRDefault="00144387">
      <w:pPr>
        <w:ind w:left="340"/>
      </w:pPr>
    </w:p>
    <w:p w14:paraId="005FAD3A" w14:textId="77777777" w:rsidR="00144387" w:rsidRDefault="00000000">
      <w:pPr>
        <w:ind w:left="340"/>
      </w:pPr>
      <w:r>
        <w:t>Een belangrijk doel van het platform is het bevorderen van een betere spreiding van recreanten over de provincie. Door ook minder bekende routes prominent zichtbaar te maken, draagt het platform bij aan het verminderen van de druk op kwetsbare natuurgebieden.</w:t>
      </w:r>
    </w:p>
    <w:p w14:paraId="71852FAE" w14:textId="77777777" w:rsidR="00144387" w:rsidRDefault="00144387">
      <w:pPr>
        <w:ind w:left="340"/>
      </w:pPr>
    </w:p>
    <w:p w14:paraId="1D832D76" w14:textId="77777777" w:rsidR="00144387" w:rsidRDefault="00000000">
      <w:pPr>
        <w:ind w:left="340"/>
      </w:pPr>
      <w:r>
        <w:t>[Naam organisatie] is als lid van de Routealliantie Noord-Holland betrokken bij dit initiatief. De Provincie Noord-Holland faciliteert de samenwerking binnen de alliantie.</w:t>
      </w:r>
    </w:p>
    <w:p w14:paraId="4C73C455" w14:textId="77777777" w:rsidR="00144387" w:rsidRDefault="00144387">
      <w:pPr>
        <w:ind w:left="340"/>
      </w:pPr>
    </w:p>
    <w:p w14:paraId="103FE120" w14:textId="77777777" w:rsidR="00144387" w:rsidRDefault="00000000">
      <w:pPr>
        <w:ind w:left="340"/>
      </w:pPr>
      <w:r>
        <w:t>Meer informatie: www.routesinnoordholland.nl</w:t>
      </w:r>
    </w:p>
    <w:p w14:paraId="7DAC3FD8" w14:textId="77777777" w:rsidR="00144387" w:rsidRDefault="00144387">
      <w:pPr>
        <w:spacing w:line="120" w:lineRule="exact"/>
      </w:pPr>
    </w:p>
    <w:p w14:paraId="541A3CA6" w14:textId="77777777" w:rsidR="00144387" w:rsidRDefault="00000000">
      <w:r>
        <w:rPr>
          <w:i/>
          <w:color w:val="555555"/>
          <w:sz w:val="20"/>
        </w:rPr>
        <w:t>Toelichting: Geeft meer context over het doel van het platform. Benoemt expliciet de rol van de eigen organisatie en de provincie.</w:t>
      </w:r>
    </w:p>
    <w:p w14:paraId="0D959DD3" w14:textId="77777777" w:rsidR="00144387" w:rsidRDefault="00144387">
      <w:pPr>
        <w:spacing w:line="80" w:lineRule="exact"/>
      </w:pPr>
    </w:p>
    <w:p w14:paraId="3FD4623F" w14:textId="77777777" w:rsidR="00144387" w:rsidRDefault="00144387">
      <w:pPr>
        <w:pBdr>
          <w:bottom w:val="single" w:sz="2" w:space="1" w:color="AAAAAA"/>
        </w:pBdr>
        <w:spacing w:before="80" w:after="80"/>
      </w:pPr>
    </w:p>
    <w:p w14:paraId="51C9E660" w14:textId="77777777" w:rsidR="00144387" w:rsidRDefault="00000000">
      <w:pPr>
        <w:pStyle w:val="Kop1"/>
      </w:pPr>
      <w:r>
        <w:t>Variant 4 — Middellang en toegankelijk</w:t>
      </w:r>
    </w:p>
    <w:p w14:paraId="4997C266" w14:textId="77777777" w:rsidR="00144387" w:rsidRDefault="00000000">
      <w:r>
        <w:rPr>
          <w:i/>
          <w:color w:val="555555"/>
          <w:sz w:val="20"/>
        </w:rPr>
        <w:t>Geschikt voor: VVV's, marketingorganisaties, recreatiepartners</w:t>
      </w:r>
    </w:p>
    <w:p w14:paraId="5E098E82" w14:textId="77777777" w:rsidR="00144387" w:rsidRDefault="00000000">
      <w:pPr>
        <w:pStyle w:val="Kop2"/>
      </w:pPr>
      <w:r>
        <w:t>Tekst</w:t>
      </w:r>
    </w:p>
    <w:p w14:paraId="2FACE7B2" w14:textId="77777777" w:rsidR="00144387" w:rsidRDefault="00000000">
      <w:r>
        <w:rPr>
          <w:i/>
          <w:color w:val="555555"/>
          <w:sz w:val="20"/>
        </w:rPr>
        <w:t>Voorgestelde kopregel: Alles op één plek: Routes in Noord-Holland gaat live op 21 mei</w:t>
      </w:r>
    </w:p>
    <w:p w14:paraId="174162AC" w14:textId="77777777" w:rsidR="00144387" w:rsidRDefault="00144387">
      <w:pPr>
        <w:spacing w:line="80" w:lineRule="exact"/>
      </w:pPr>
    </w:p>
    <w:p w14:paraId="42730D24" w14:textId="77777777" w:rsidR="00144387" w:rsidRDefault="00000000">
      <w:r>
        <w:rPr>
          <w:color w:val="999999"/>
          <w:sz w:val="18"/>
        </w:rPr>
        <w:t>± 125 woorden</w:t>
      </w:r>
    </w:p>
    <w:p w14:paraId="52CC01CF" w14:textId="77777777" w:rsidR="00144387" w:rsidRDefault="00144387">
      <w:pPr>
        <w:spacing w:line="120" w:lineRule="exact"/>
      </w:pPr>
    </w:p>
    <w:p w14:paraId="776E32F8" w14:textId="4E5790D8" w:rsidR="00144387" w:rsidRDefault="00000000">
      <w:pPr>
        <w:ind w:left="340"/>
      </w:pPr>
      <w:r>
        <w:t xml:space="preserve">Noord-Holland </w:t>
      </w:r>
      <w:r w:rsidR="00857E79">
        <w:t xml:space="preserve">is </w:t>
      </w:r>
      <w:proofErr w:type="spellStart"/>
      <w:r w:rsidR="00857E79">
        <w:t>rijk</w:t>
      </w:r>
      <w:proofErr w:type="spellEnd"/>
      <w:r w:rsidR="00857E79">
        <w:t xml:space="preserve"> </w:t>
      </w:r>
      <w:proofErr w:type="spellStart"/>
      <w:r w:rsidR="00857E79">
        <w:t>aan</w:t>
      </w:r>
      <w:proofErr w:type="spellEnd"/>
      <w:r w:rsidR="00857E79">
        <w:t xml:space="preserve"> </w:t>
      </w:r>
      <w:proofErr w:type="spellStart"/>
      <w:r>
        <w:t>prachtige</w:t>
      </w:r>
      <w:proofErr w:type="spellEnd"/>
      <w:r>
        <w:t xml:space="preserve"> routes</w:t>
      </w:r>
      <w:r w:rsidR="00857E79">
        <w:t xml:space="preserve">, </w:t>
      </w:r>
      <w:r>
        <w:t xml:space="preserve">maar ze </w:t>
      </w:r>
      <w:proofErr w:type="spellStart"/>
      <w:r>
        <w:t>waren</w:t>
      </w:r>
      <w:proofErr w:type="spellEnd"/>
      <w:r>
        <w:t xml:space="preserve"> </w:t>
      </w:r>
      <w:proofErr w:type="spellStart"/>
      <w:r>
        <w:t>verspreid</w:t>
      </w:r>
      <w:proofErr w:type="spellEnd"/>
      <w:r>
        <w:t xml:space="preserve"> over tientallen websites en apps. Daar komt verandering in. Op 21 mei lanceert Routes in Noord-Holland: één plek voor alle wandel-, fiets- en vaarroutes in de provincie.</w:t>
      </w:r>
    </w:p>
    <w:p w14:paraId="59A64CF4" w14:textId="77777777" w:rsidR="00144387" w:rsidRDefault="00144387">
      <w:pPr>
        <w:ind w:left="340"/>
      </w:pPr>
    </w:p>
    <w:p w14:paraId="5BE30607" w14:textId="3D0EE5E7" w:rsidR="00144387" w:rsidRDefault="00000000">
      <w:pPr>
        <w:ind w:left="340"/>
      </w:pPr>
      <w:r>
        <w:t xml:space="preserve">Of je nu op zoek bent naar een rustige zondagswandeling door de polder, een uitdagende fietsroute langs de kust of een mooie </w:t>
      </w:r>
      <w:proofErr w:type="spellStart"/>
      <w:r>
        <w:t>vaarroute</w:t>
      </w:r>
      <w:proofErr w:type="spellEnd"/>
      <w:r>
        <w:t xml:space="preserve"> door de </w:t>
      </w:r>
      <w:proofErr w:type="spellStart"/>
      <w:r>
        <w:t>Zaanstreek</w:t>
      </w:r>
      <w:proofErr w:type="spellEnd"/>
      <w:r w:rsidR="00857E79">
        <w:t>,</w:t>
      </w:r>
      <w:r>
        <w:t xml:space="preserve"> je </w:t>
      </w:r>
      <w:proofErr w:type="spellStart"/>
      <w:r>
        <w:t>vindt</w:t>
      </w:r>
      <w:proofErr w:type="spellEnd"/>
      <w:r>
        <w:t xml:space="preserve"> het straks allemaal op www.routesinnoordholland.nl. Met actuele informatie, tips van lokale partners en routes voor elk niveau.</w:t>
      </w:r>
    </w:p>
    <w:p w14:paraId="2F6B2F22" w14:textId="77777777" w:rsidR="00144387" w:rsidRDefault="00144387">
      <w:pPr>
        <w:ind w:left="340"/>
      </w:pPr>
    </w:p>
    <w:p w14:paraId="3DFBF71B" w14:textId="77777777" w:rsidR="00144387" w:rsidRDefault="00000000">
      <w:pPr>
        <w:ind w:left="340"/>
      </w:pPr>
      <w:r>
        <w:t>[Naam organisatie] is onderdeel van de Routealliantie Noord-Holland, het samenwerkingsverband achter dit initiatief. We kijken ernaar uit om samen nog meer mensen Noord-Holland te laten ontdekken — op jouw manier.</w:t>
      </w:r>
    </w:p>
    <w:p w14:paraId="064392CA" w14:textId="77777777" w:rsidR="00144387" w:rsidRDefault="00144387">
      <w:pPr>
        <w:ind w:left="340"/>
      </w:pPr>
    </w:p>
    <w:p w14:paraId="696309E6" w14:textId="77777777" w:rsidR="00144387" w:rsidRDefault="00000000">
      <w:pPr>
        <w:ind w:left="340"/>
      </w:pPr>
      <w:r>
        <w:t>Bekijk alle routes op www.routesinnoordholland.nl</w:t>
      </w:r>
    </w:p>
    <w:p w14:paraId="177FB771" w14:textId="77777777" w:rsidR="00144387" w:rsidRDefault="00144387">
      <w:pPr>
        <w:spacing w:line="120" w:lineRule="exact"/>
      </w:pPr>
    </w:p>
    <w:p w14:paraId="19AD1955" w14:textId="2E7633ED" w:rsidR="00144387" w:rsidRDefault="00000000">
      <w:r>
        <w:rPr>
          <w:i/>
          <w:color w:val="555555"/>
          <w:sz w:val="20"/>
        </w:rPr>
        <w:t>Toelichting: Spreekt de lezer direct aan en geeft een concreet beeld van het aanbod. Past goed bij nieuwsbrieven met een breed recreatief publiek.</w:t>
      </w:r>
    </w:p>
    <w:p w14:paraId="20B19CF6" w14:textId="77777777" w:rsidR="00144387" w:rsidRDefault="00144387">
      <w:pPr>
        <w:spacing w:line="80" w:lineRule="exact"/>
      </w:pPr>
    </w:p>
    <w:p w14:paraId="58DF3CFE" w14:textId="77777777" w:rsidR="00144387" w:rsidRDefault="00144387">
      <w:pPr>
        <w:pBdr>
          <w:bottom w:val="single" w:sz="4" w:space="1" w:color="000000"/>
        </w:pBdr>
        <w:spacing w:before="80" w:after="80"/>
      </w:pPr>
    </w:p>
    <w:p w14:paraId="0733BBE3" w14:textId="77777777" w:rsidR="00144387" w:rsidRDefault="00144387">
      <w:pPr>
        <w:spacing w:line="80" w:lineRule="exact"/>
      </w:pPr>
    </w:p>
    <w:p w14:paraId="66BB9E3F" w14:textId="77777777" w:rsidR="00144387" w:rsidRDefault="00000000">
      <w:r>
        <w:rPr>
          <w:i/>
          <w:color w:val="555555"/>
          <w:sz w:val="20"/>
        </w:rPr>
        <w:t>Vragen of wil je iets op maat? Neem contact op met Marielle, Aanjager Routes in Noord-Holland, Provincie Noord-Holland.</w:t>
      </w:r>
    </w:p>
    <w:sectPr w:rsidR="00144387" w:rsidSect="00034616">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557665787">
    <w:abstractNumId w:val="8"/>
  </w:num>
  <w:num w:numId="2" w16cid:durableId="663821795">
    <w:abstractNumId w:val="6"/>
  </w:num>
  <w:num w:numId="3" w16cid:durableId="1092164645">
    <w:abstractNumId w:val="5"/>
  </w:num>
  <w:num w:numId="4" w16cid:durableId="1824085162">
    <w:abstractNumId w:val="4"/>
  </w:num>
  <w:num w:numId="5" w16cid:durableId="1864050221">
    <w:abstractNumId w:val="7"/>
  </w:num>
  <w:num w:numId="6" w16cid:durableId="1097675377">
    <w:abstractNumId w:val="3"/>
  </w:num>
  <w:num w:numId="7" w16cid:durableId="91711273">
    <w:abstractNumId w:val="2"/>
  </w:num>
  <w:num w:numId="8" w16cid:durableId="2005278461">
    <w:abstractNumId w:val="1"/>
  </w:num>
  <w:num w:numId="9" w16cid:durableId="2051146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192D"/>
    <w:rsid w:val="00144387"/>
    <w:rsid w:val="0015074B"/>
    <w:rsid w:val="0029639D"/>
    <w:rsid w:val="00326F90"/>
    <w:rsid w:val="004F037C"/>
    <w:rsid w:val="00857E79"/>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0F9A5"/>
  <w14:defaultImageDpi w14:val="300"/>
  <w15:docId w15:val="{A4E5F736-FE1E-C74E-A3D7-A329BC77C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pPr>
      <w:spacing w:after="0" w:line="300" w:lineRule="exact"/>
    </w:pPr>
    <w:rPr>
      <w:rFonts w:ascii="Arial" w:hAnsi="Arial"/>
      <w:color w:val="000000"/>
    </w:rPr>
  </w:style>
  <w:style w:type="paragraph" w:styleId="Kop1">
    <w:name w:val="heading 1"/>
    <w:basedOn w:val="Standaard"/>
    <w:next w:val="Standaard"/>
    <w:link w:val="Kop1Char"/>
    <w:uiPriority w:val="9"/>
    <w:qFormat/>
    <w:rsid w:val="00FC693F"/>
    <w:pPr>
      <w:keepNext/>
      <w:keepLines/>
      <w:spacing w:before="400" w:after="80"/>
      <w:outlineLvl w:val="0"/>
    </w:pPr>
    <w:rPr>
      <w:rFonts w:asciiTheme="majorHAnsi" w:eastAsiaTheme="majorEastAsia" w:hAnsiTheme="majorHAnsi" w:cstheme="majorBidi"/>
      <w:b/>
      <w:bCs/>
      <w:sz w:val="26"/>
      <w:szCs w:val="28"/>
    </w:rPr>
  </w:style>
  <w:style w:type="paragraph" w:styleId="Kop2">
    <w:name w:val="heading 2"/>
    <w:basedOn w:val="Standaard"/>
    <w:next w:val="Standaard"/>
    <w:link w:val="Kop2Char"/>
    <w:uiPriority w:val="9"/>
    <w:unhideWhenUsed/>
    <w:qFormat/>
    <w:rsid w:val="00FC693F"/>
    <w:pPr>
      <w:keepNext/>
      <w:keepLines/>
      <w:spacing w:before="280" w:after="60"/>
      <w:outlineLvl w:val="1"/>
    </w:pPr>
    <w:rPr>
      <w:rFonts w:asciiTheme="majorHAnsi" w:eastAsiaTheme="majorEastAsia" w:hAnsiTheme="majorHAnsi" w:cstheme="majorBidi"/>
      <w:b/>
      <w:bCs/>
      <w:szCs w:val="26"/>
    </w:rPr>
  </w:style>
  <w:style w:type="paragraph" w:styleId="Kop3">
    <w:name w:val="heading 3"/>
    <w:basedOn w:val="Standaard"/>
    <w:next w:val="Standaard"/>
    <w:link w:val="Kop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628</Words>
  <Characters>3459</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Marielle de kloet</cp:lastModifiedBy>
  <cp:revision>2</cp:revision>
  <dcterms:created xsi:type="dcterms:W3CDTF">2026-05-12T10:19:00Z</dcterms:created>
  <dcterms:modified xsi:type="dcterms:W3CDTF">2026-05-12T10:19:00Z</dcterms:modified>
  <cp:category/>
</cp:coreProperties>
</file>