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D3EB1" w14:textId="77777777" w:rsidR="00AC458A" w:rsidRDefault="00000000">
      <w:pPr>
        <w:spacing w:before="160"/>
      </w:pPr>
      <w:r>
        <w:rPr>
          <w:b/>
          <w:sz w:val="28"/>
        </w:rPr>
        <w:t>Routes in Noord-Holland — Lancering 21 mei 2025</w:t>
      </w:r>
    </w:p>
    <w:p w14:paraId="4A8AD4FB" w14:textId="77777777" w:rsidR="00AC458A" w:rsidRDefault="00AC458A"/>
    <w:p w14:paraId="4B19825E" w14:textId="77777777" w:rsidR="00AC458A" w:rsidRDefault="00000000">
      <w:r>
        <w:rPr>
          <w:color w:val="555555"/>
        </w:rPr>
        <w:t>Kant-en-klare social media teksten voor partners</w:t>
      </w:r>
    </w:p>
    <w:p w14:paraId="2CAB1A2E" w14:textId="77777777" w:rsidR="00AC458A" w:rsidRDefault="00AC458A"/>
    <w:p w14:paraId="3B181BDF" w14:textId="77777777" w:rsidR="00AC458A" w:rsidRDefault="00AC458A">
      <w:pPr>
        <w:pBdr>
          <w:bottom w:val="single" w:sz="4" w:space="1" w:color="000000"/>
        </w:pBdr>
        <w:spacing w:before="120" w:after="120"/>
      </w:pPr>
    </w:p>
    <w:p w14:paraId="26F20697" w14:textId="77777777" w:rsidR="00AC458A" w:rsidRDefault="00AC458A"/>
    <w:p w14:paraId="2DF39AC2" w14:textId="77777777" w:rsidR="00AC458A" w:rsidRDefault="00000000">
      <w:r>
        <w:t>Hieronder vind je kant-en-klare berichten voor LinkedIn, Facebook en Instagram. Kies de variant die het beste past bij jouw organisatie en kanaal, en voeg een visual toe uit de bijgeleverde map. Vervang [naam organisatie] door de naam van jouw organisatie voordat je plaatst.</w:t>
      </w:r>
    </w:p>
    <w:p w14:paraId="7584DE63" w14:textId="77777777" w:rsidR="00AC458A" w:rsidRDefault="00AC458A"/>
    <w:p w14:paraId="05547AF9" w14:textId="77777777" w:rsidR="00AC458A" w:rsidRDefault="00000000">
      <w:pPr>
        <w:pStyle w:val="Kop1"/>
      </w:pPr>
      <w:r>
        <w:t>LinkedIn</w:t>
      </w:r>
    </w:p>
    <w:p w14:paraId="14FE5171" w14:textId="25C3C8AA" w:rsidR="00AC458A" w:rsidRDefault="00000000">
      <w:r>
        <w:rPr>
          <w:i/>
          <w:color w:val="555555"/>
          <w:sz w:val="20"/>
        </w:rPr>
        <w:t>Schrijf vanuit de organisatie, benoem de samenwerking en sluit af met een duidelijke call-to-action.</w:t>
      </w:r>
    </w:p>
    <w:p w14:paraId="7B870B41" w14:textId="77777777" w:rsidR="00AC458A" w:rsidRDefault="00000000">
      <w:pPr>
        <w:spacing w:before="200"/>
      </w:pPr>
      <w:r>
        <w:rPr>
          <w:b/>
        </w:rPr>
        <w:t>Variant A — samenwerkingsverhaal</w:t>
      </w:r>
    </w:p>
    <w:p w14:paraId="06C7A717" w14:textId="77777777" w:rsidR="00AC458A" w:rsidRDefault="00AC458A"/>
    <w:p w14:paraId="3461D52E" w14:textId="77777777" w:rsidR="00AC458A" w:rsidRDefault="00000000">
      <w:pPr>
        <w:ind w:left="454"/>
      </w:pPr>
      <w:r>
        <w:t>[Naam organisatie] is onderdeel van de Routealliantie Noord-Holland en werkt mee aan Routes in Noord-Holland: het nieuwe centrale platform voor wandelen, fietsen en varen in de provincie.</w:t>
      </w:r>
    </w:p>
    <w:p w14:paraId="283C058D" w14:textId="77777777" w:rsidR="00AC458A" w:rsidRDefault="00AC458A">
      <w:pPr>
        <w:ind w:left="454"/>
      </w:pPr>
    </w:p>
    <w:p w14:paraId="21ADC2C6" w14:textId="383FCEA7" w:rsidR="00AC458A" w:rsidRDefault="00000000">
      <w:pPr>
        <w:ind w:left="454"/>
      </w:pPr>
      <w:r>
        <w:t>Vanaf 21 mei staan honderden routes op één plek</w:t>
      </w:r>
      <w:r w:rsidR="00CC2F58">
        <w:t>. V</w:t>
      </w:r>
      <w:r>
        <w:t>an kust tot polder, v</w:t>
      </w:r>
      <w:r w:rsidR="00CC2F58">
        <w:t xml:space="preserve">oor de sportieveling tot de rustzoeker. </w:t>
      </w:r>
      <w:r>
        <w:t>Met actuele informatie, praktische tips en routes voor elk niveau.</w:t>
      </w:r>
    </w:p>
    <w:p w14:paraId="2215E386" w14:textId="77777777" w:rsidR="00AC458A" w:rsidRDefault="00AC458A">
      <w:pPr>
        <w:ind w:left="454"/>
      </w:pPr>
    </w:p>
    <w:p w14:paraId="3CC64AFF" w14:textId="0AF031D4" w:rsidR="00AC458A" w:rsidRDefault="00000000">
      <w:pPr>
        <w:ind w:left="454"/>
      </w:pPr>
      <w:r>
        <w:t>Samen met gemeenten, terreinbeherende organisaties en marketingpartners werken wij aan een betere spreiding van recreanten zodat Noord-Holland toegankelijk blijft en de natuur beschermd wordt.</w:t>
      </w:r>
    </w:p>
    <w:p w14:paraId="1E37DEC6" w14:textId="77777777" w:rsidR="00AC458A" w:rsidRDefault="00AC458A">
      <w:pPr>
        <w:ind w:left="454"/>
      </w:pPr>
    </w:p>
    <w:p w14:paraId="606A0601" w14:textId="77777777" w:rsidR="00AC458A" w:rsidRDefault="00000000">
      <w:pPr>
        <w:ind w:left="454"/>
      </w:pPr>
      <w:r>
        <w:t>Ontdek het platform op 21 mei: www.routesinnoordholland.nl</w:t>
      </w:r>
    </w:p>
    <w:p w14:paraId="5E75376B" w14:textId="77777777" w:rsidR="00AC458A" w:rsidRDefault="00AC458A"/>
    <w:p w14:paraId="51DBE2A8" w14:textId="77777777" w:rsidR="00AC458A" w:rsidRDefault="00000000">
      <w:r>
        <w:rPr>
          <w:i/>
          <w:color w:val="555555"/>
          <w:sz w:val="20"/>
        </w:rPr>
        <w:t>#RoutesinNoordHolland #NoordHolland #Wandelen #Fietsen #Varen #Routealliantie #Lancering #Samenwerking</w:t>
      </w:r>
    </w:p>
    <w:p w14:paraId="33837F0D" w14:textId="77777777" w:rsidR="00CC2F58" w:rsidRDefault="00CC2F58">
      <w:pPr>
        <w:rPr>
          <w:i/>
          <w:color w:val="555555"/>
          <w:sz w:val="20"/>
        </w:rPr>
      </w:pPr>
    </w:p>
    <w:p w14:paraId="55164B8E" w14:textId="0FB5261A" w:rsidR="00AC458A" w:rsidRDefault="00000000">
      <w:r>
        <w:rPr>
          <w:i/>
          <w:color w:val="555555"/>
          <w:sz w:val="20"/>
        </w:rPr>
        <w:t>Voeg een sfeervolle routefoto of het platformlogo toe.</w:t>
      </w:r>
    </w:p>
    <w:p w14:paraId="535D6D9D" w14:textId="77777777" w:rsidR="00AC458A" w:rsidRDefault="00AC458A"/>
    <w:p w14:paraId="4242F082" w14:textId="77777777" w:rsidR="00AC458A" w:rsidRDefault="00000000">
      <w:pPr>
        <w:spacing w:before="200"/>
      </w:pPr>
      <w:r>
        <w:rPr>
          <w:b/>
        </w:rPr>
        <w:t>Variant B — aanbod centraal</w:t>
      </w:r>
    </w:p>
    <w:p w14:paraId="1D118837" w14:textId="77777777" w:rsidR="00AC458A" w:rsidRDefault="00AC458A"/>
    <w:p w14:paraId="44A3696A" w14:textId="77777777" w:rsidR="00AC458A" w:rsidRDefault="00000000">
      <w:pPr>
        <w:ind w:left="454"/>
      </w:pPr>
      <w:r>
        <w:t>Goed nieuws voor iedereen die Noord-Holland te voet, op de fiets of te water wil ontdekken.</w:t>
      </w:r>
    </w:p>
    <w:p w14:paraId="4C0FF3A1" w14:textId="77777777" w:rsidR="00AC458A" w:rsidRDefault="00AC458A">
      <w:pPr>
        <w:ind w:left="454"/>
      </w:pPr>
    </w:p>
    <w:p w14:paraId="1B024573" w14:textId="77777777" w:rsidR="00AC458A" w:rsidRDefault="00000000">
      <w:pPr>
        <w:ind w:left="454"/>
      </w:pPr>
      <w:r>
        <w:t>Op 21 mei lanceert Routes in Noord-Holland: één platform met honderden wandel-, fiets- en vaarroutes door de hele provincie. [Naam organisatie] draagt bij aan dit initiatief van de Routealliantie Noord-Holland.</w:t>
      </w:r>
    </w:p>
    <w:p w14:paraId="412F1E13" w14:textId="77777777" w:rsidR="00AC458A" w:rsidRDefault="00AC458A">
      <w:pPr>
        <w:ind w:left="454"/>
      </w:pPr>
    </w:p>
    <w:p w14:paraId="47A19BD0" w14:textId="7E9FB55C" w:rsidR="00AC458A" w:rsidRDefault="00000000">
      <w:pPr>
        <w:ind w:left="454"/>
      </w:pPr>
      <w:r>
        <w:t>Van de Waddenkust tot de Zaanstreek, van een rustige polderroute tot een uitdagende meerdaagse tocht</w:t>
      </w:r>
      <w:r w:rsidR="00CC2F58">
        <w:t xml:space="preserve">: </w:t>
      </w:r>
      <w:r>
        <w:t>straks allemaal vindbaar op één plek.</w:t>
      </w:r>
    </w:p>
    <w:p w14:paraId="1DE35D65" w14:textId="77777777" w:rsidR="00AC458A" w:rsidRDefault="00AC458A">
      <w:pPr>
        <w:ind w:left="454"/>
      </w:pPr>
    </w:p>
    <w:p w14:paraId="3682B592" w14:textId="77777777" w:rsidR="00AC458A" w:rsidRDefault="00000000">
      <w:pPr>
        <w:ind w:left="454"/>
      </w:pPr>
      <w:r>
        <w:t>Meer weten? www.routesinnoordholland.nl</w:t>
      </w:r>
    </w:p>
    <w:p w14:paraId="4F7C7FA0" w14:textId="77777777" w:rsidR="00AC458A" w:rsidRDefault="00AC458A"/>
    <w:p w14:paraId="7638F1F1" w14:textId="77777777" w:rsidR="00AC458A" w:rsidRDefault="00000000">
      <w:r>
        <w:rPr>
          <w:i/>
          <w:color w:val="555555"/>
          <w:sz w:val="20"/>
        </w:rPr>
        <w:t>#RoutesinNoordHolland #NoordHolland #Wandelen #Fietsen #Varen #Lancering #Recreatie</w:t>
      </w:r>
    </w:p>
    <w:p w14:paraId="01A69C12" w14:textId="77777777" w:rsidR="00AC458A" w:rsidRDefault="00AC458A"/>
    <w:p w14:paraId="6FBE1935" w14:textId="6A179834" w:rsidR="00AC458A" w:rsidRDefault="00000000">
      <w:r>
        <w:rPr>
          <w:i/>
          <w:color w:val="555555"/>
          <w:sz w:val="20"/>
        </w:rPr>
        <w:t>Toelichting: Vervang de voorbeeldgebieden door regio's die relevant zijn voor jouw organisatie.</w:t>
      </w:r>
    </w:p>
    <w:p w14:paraId="6AD9E8B5" w14:textId="77777777" w:rsidR="00AC458A" w:rsidRDefault="00AC458A"/>
    <w:p w14:paraId="44C1670F" w14:textId="77777777" w:rsidR="00AC458A" w:rsidRDefault="00AC458A">
      <w:pPr>
        <w:pBdr>
          <w:bottom w:val="single" w:sz="4" w:space="1" w:color="000000"/>
        </w:pBdr>
        <w:spacing w:before="120" w:after="120"/>
      </w:pPr>
    </w:p>
    <w:p w14:paraId="4A9B754D" w14:textId="77777777" w:rsidR="00AC458A" w:rsidRDefault="00000000">
      <w:pPr>
        <w:pStyle w:val="Kop1"/>
      </w:pPr>
      <w:r>
        <w:t>Facebook</w:t>
      </w:r>
    </w:p>
    <w:p w14:paraId="48EFF66B" w14:textId="26370006" w:rsidR="00AC458A" w:rsidRDefault="00000000">
      <w:r>
        <w:rPr>
          <w:i/>
          <w:color w:val="555555"/>
          <w:sz w:val="20"/>
        </w:rPr>
        <w:t>Spreek de lezer direct aan en zet de link in de post zelf.</w:t>
      </w:r>
    </w:p>
    <w:p w14:paraId="38CD52D8" w14:textId="77777777" w:rsidR="00AC458A" w:rsidRDefault="00000000">
      <w:pPr>
        <w:spacing w:before="200"/>
      </w:pPr>
      <w:r>
        <w:rPr>
          <w:b/>
        </w:rPr>
        <w:t>Variant A — breed publiek</w:t>
      </w:r>
    </w:p>
    <w:p w14:paraId="37EFF87E" w14:textId="77777777" w:rsidR="00AC458A" w:rsidRDefault="00AC458A"/>
    <w:p w14:paraId="0C1CD351" w14:textId="77777777" w:rsidR="00AC458A" w:rsidRDefault="00000000">
      <w:pPr>
        <w:ind w:left="454"/>
      </w:pPr>
      <w:r>
        <w:t>Goed nieuws voor iedereen die graag buiten is in Noord-Holland!</w:t>
      </w:r>
    </w:p>
    <w:p w14:paraId="48E38039" w14:textId="77777777" w:rsidR="00AC458A" w:rsidRDefault="00AC458A">
      <w:pPr>
        <w:ind w:left="454"/>
      </w:pPr>
    </w:p>
    <w:p w14:paraId="5ABAF494" w14:textId="782A1680" w:rsidR="00AC458A" w:rsidRDefault="00000000">
      <w:pPr>
        <w:ind w:left="454"/>
      </w:pPr>
      <w:r>
        <w:t>Op 21 mei lanceert de Routealliantie Noord-Holland</w:t>
      </w:r>
      <w:r w:rsidR="00CC2F58">
        <w:t xml:space="preserve">, </w:t>
      </w:r>
      <w:r>
        <w:t>waar ook [naam organisatie] deel van uitmaakt</w:t>
      </w:r>
      <w:r w:rsidR="00CC2F58">
        <w:t xml:space="preserve">, </w:t>
      </w:r>
      <w:r>
        <w:t>het platform Routes in Noord-Holland. Wandelen, fietsen en varen: alles op één plek.</w:t>
      </w:r>
    </w:p>
    <w:p w14:paraId="5145C4DB" w14:textId="77777777" w:rsidR="00AC458A" w:rsidRDefault="00AC458A">
      <w:pPr>
        <w:ind w:left="454"/>
      </w:pPr>
    </w:p>
    <w:p w14:paraId="7C9DDF65" w14:textId="1E9043A1" w:rsidR="00AC458A" w:rsidRDefault="00000000">
      <w:pPr>
        <w:ind w:left="454"/>
      </w:pPr>
      <w:r>
        <w:t>Of je nu een rustige zondagswandeling zoekt, een uitdagende fietsroute of een mooie vaarroute door de polder</w:t>
      </w:r>
      <w:r w:rsidR="00CC2F58">
        <w:t xml:space="preserve">, </w:t>
      </w:r>
      <w:r>
        <w:t xml:space="preserve">je vindt het straks </w:t>
      </w:r>
      <w:r w:rsidR="00CC2F58">
        <w:t xml:space="preserve">allemaal </w:t>
      </w:r>
      <w:r>
        <w:t>op www.routesinnoordholland.nl.</w:t>
      </w:r>
    </w:p>
    <w:p w14:paraId="4F901DBA" w14:textId="77777777" w:rsidR="00AC458A" w:rsidRDefault="00AC458A">
      <w:pPr>
        <w:ind w:left="454"/>
      </w:pPr>
    </w:p>
    <w:p w14:paraId="66D141F5" w14:textId="63D197B5" w:rsidR="00AC458A" w:rsidRDefault="00CC2F58">
      <w:pPr>
        <w:ind w:left="454"/>
      </w:pPr>
      <w:r>
        <w:t>Ontdek het zelf</w:t>
      </w:r>
      <w:r w:rsidR="00000000">
        <w:t>!</w:t>
      </w:r>
    </w:p>
    <w:p w14:paraId="04DC4899" w14:textId="77777777" w:rsidR="00AC458A" w:rsidRDefault="00AC458A"/>
    <w:p w14:paraId="11D9BAF9" w14:textId="77777777" w:rsidR="00AC458A" w:rsidRDefault="00000000">
      <w:r>
        <w:rPr>
          <w:i/>
          <w:color w:val="555555"/>
          <w:sz w:val="20"/>
        </w:rPr>
        <w:t>#RoutesinNoordHolland #NoordHolland #Wandelen #Fietsen #Varen #Lancering #Buiten</w:t>
      </w:r>
    </w:p>
    <w:p w14:paraId="68E6AE6F" w14:textId="77777777" w:rsidR="00AC458A" w:rsidRDefault="00AC458A"/>
    <w:p w14:paraId="74BEB934" w14:textId="5A0A2F99" w:rsidR="00AC458A" w:rsidRDefault="00000000">
      <w:r>
        <w:rPr>
          <w:i/>
          <w:color w:val="555555"/>
          <w:sz w:val="20"/>
        </w:rPr>
        <w:t>Toelichting: Voeg een aantrekkelijke routefoto to</w:t>
      </w:r>
      <w:r w:rsidR="00CC2F58">
        <w:rPr>
          <w:i/>
          <w:color w:val="555555"/>
          <w:sz w:val="20"/>
        </w:rPr>
        <w:t xml:space="preserve">e. </w:t>
      </w:r>
    </w:p>
    <w:p w14:paraId="53D3FAC6" w14:textId="77777777" w:rsidR="00AC458A" w:rsidRDefault="00AC458A"/>
    <w:p w14:paraId="06485394" w14:textId="77777777" w:rsidR="00AC458A" w:rsidRDefault="00000000">
      <w:pPr>
        <w:spacing w:before="200"/>
      </w:pPr>
      <w:r>
        <w:rPr>
          <w:b/>
        </w:rPr>
        <w:t>Variant B — kort en direct</w:t>
      </w:r>
    </w:p>
    <w:p w14:paraId="1FBAF97C" w14:textId="77777777" w:rsidR="00AC458A" w:rsidRDefault="00AC458A"/>
    <w:p w14:paraId="6301BDAC" w14:textId="77777777" w:rsidR="00AC458A" w:rsidRDefault="00000000">
      <w:pPr>
        <w:ind w:left="454"/>
      </w:pPr>
      <w:r>
        <w:t>Vanaf 21 mei: alle wandel-, fiets- en vaarroutes in Noord-Holland op één plek.</w:t>
      </w:r>
    </w:p>
    <w:p w14:paraId="54D64F18" w14:textId="77777777" w:rsidR="00AC458A" w:rsidRDefault="00AC458A">
      <w:pPr>
        <w:ind w:left="454"/>
      </w:pPr>
    </w:p>
    <w:p w14:paraId="3CA51CDE" w14:textId="4D145C74" w:rsidR="00AC458A" w:rsidRDefault="00000000">
      <w:pPr>
        <w:ind w:left="454"/>
      </w:pPr>
      <w:r>
        <w:lastRenderedPageBreak/>
        <w:t>[Naam organisatie] is trots om bij te dragen aan Routes in Noord-Holland</w:t>
      </w:r>
      <w:r w:rsidR="00CC2F58">
        <w:t>,</w:t>
      </w:r>
      <w:r>
        <w:t xml:space="preserve"> het nieuwe platform van de Routealliantie Noord-Holland.</w:t>
      </w:r>
    </w:p>
    <w:p w14:paraId="25513FA0" w14:textId="77777777" w:rsidR="00AC458A" w:rsidRDefault="00AC458A">
      <w:pPr>
        <w:ind w:left="454"/>
      </w:pPr>
    </w:p>
    <w:p w14:paraId="3902A1D6" w14:textId="487CDED5" w:rsidR="00AC458A" w:rsidRDefault="00000000">
      <w:pPr>
        <w:ind w:left="454"/>
      </w:pPr>
      <w:r>
        <w:t>Ontdek het op: www.routesinnoordholland.nl</w:t>
      </w:r>
    </w:p>
    <w:p w14:paraId="350757E0" w14:textId="77777777" w:rsidR="00AC458A" w:rsidRDefault="00AC458A"/>
    <w:p w14:paraId="75C2EAA3" w14:textId="77777777" w:rsidR="00AC458A" w:rsidRDefault="00000000">
      <w:r>
        <w:rPr>
          <w:i/>
          <w:color w:val="555555"/>
          <w:sz w:val="20"/>
        </w:rPr>
        <w:t>#RoutesinNoordHolland #NoordHolland #Wandelen #Fietsen #Varen</w:t>
      </w:r>
    </w:p>
    <w:p w14:paraId="51B06D3E" w14:textId="77777777" w:rsidR="00AC458A" w:rsidRDefault="00AC458A"/>
    <w:p w14:paraId="785BD14A" w14:textId="63CA3D41" w:rsidR="00AC458A" w:rsidRDefault="00000000">
      <w:r>
        <w:rPr>
          <w:i/>
          <w:color w:val="555555"/>
          <w:sz w:val="20"/>
        </w:rPr>
        <w:t>Toelichting: Gebruik deze variant als</w:t>
      </w:r>
      <w:r w:rsidR="00CC2F58">
        <w:rPr>
          <w:i/>
          <w:color w:val="555555"/>
          <w:sz w:val="20"/>
        </w:rPr>
        <w:t xml:space="preserve"> caption voor bij één van de video’s, laat de beelden spreken. </w:t>
      </w:r>
    </w:p>
    <w:p w14:paraId="7579080E" w14:textId="77777777" w:rsidR="00AC458A" w:rsidRDefault="00AC458A"/>
    <w:p w14:paraId="3F36EACF" w14:textId="77777777" w:rsidR="00AC458A" w:rsidRDefault="00AC458A">
      <w:pPr>
        <w:pBdr>
          <w:bottom w:val="single" w:sz="4" w:space="1" w:color="000000"/>
        </w:pBdr>
        <w:spacing w:before="120" w:after="120"/>
      </w:pPr>
    </w:p>
    <w:p w14:paraId="38DAEC6E" w14:textId="77777777" w:rsidR="00AC458A" w:rsidRDefault="00000000">
      <w:pPr>
        <w:pStyle w:val="Kop1"/>
      </w:pPr>
      <w:r>
        <w:t>Instagram</w:t>
      </w:r>
    </w:p>
    <w:p w14:paraId="41ACFAA6" w14:textId="3EBC99CC" w:rsidR="00AC458A" w:rsidRDefault="00000000">
      <w:r>
        <w:rPr>
          <w:i/>
          <w:color w:val="555555"/>
          <w:sz w:val="20"/>
        </w:rPr>
        <w:t>Instagram draait om het beeld</w:t>
      </w:r>
      <w:r w:rsidR="00CC2F58">
        <w:rPr>
          <w:i/>
          <w:color w:val="555555"/>
          <w:sz w:val="20"/>
        </w:rPr>
        <w:t>,</w:t>
      </w:r>
      <w:r>
        <w:rPr>
          <w:i/>
          <w:color w:val="555555"/>
          <w:sz w:val="20"/>
        </w:rPr>
        <w:t xml:space="preserve"> de caption ondersteunt. Houd het warm en beknopt. Verwijs naar 'link in bio' voor de URL.</w:t>
      </w:r>
    </w:p>
    <w:p w14:paraId="24187F1C" w14:textId="77777777" w:rsidR="00AC458A" w:rsidRDefault="00000000">
      <w:pPr>
        <w:spacing w:before="200"/>
      </w:pPr>
      <w:r>
        <w:rPr>
          <w:b/>
        </w:rPr>
        <w:t>Variant A — inspirerend</w:t>
      </w:r>
    </w:p>
    <w:p w14:paraId="5AD10F9D" w14:textId="77777777" w:rsidR="00AC458A" w:rsidRDefault="00AC458A"/>
    <w:p w14:paraId="2150EDF4" w14:textId="77777777" w:rsidR="00AC458A" w:rsidRDefault="00000000">
      <w:pPr>
        <w:ind w:left="454"/>
      </w:pPr>
      <w:r>
        <w:t>Buiten zijn in Noord-Holland wordt nóg makkelijker.</w:t>
      </w:r>
    </w:p>
    <w:p w14:paraId="38C55D0B" w14:textId="77777777" w:rsidR="00AC458A" w:rsidRDefault="00AC458A">
      <w:pPr>
        <w:ind w:left="454"/>
      </w:pPr>
    </w:p>
    <w:p w14:paraId="068F39B4" w14:textId="77777777" w:rsidR="00AC458A" w:rsidRDefault="00000000">
      <w:pPr>
        <w:ind w:left="454"/>
      </w:pPr>
      <w:r>
        <w:t>Op 21 mei lanceert Routes in Noord-Holland: één platform voor alle wandel-, fiets- en vaarroutes in de provincie. [Naam organisatie] is trots onderdeel te zijn van dit initiatief.</w:t>
      </w:r>
    </w:p>
    <w:p w14:paraId="3FA5658A" w14:textId="77777777" w:rsidR="00AC458A" w:rsidRDefault="00AC458A">
      <w:pPr>
        <w:ind w:left="454"/>
      </w:pPr>
    </w:p>
    <w:p w14:paraId="47352CFC" w14:textId="396E1D40" w:rsidR="00AC458A" w:rsidRDefault="00000000">
      <w:pPr>
        <w:ind w:left="454"/>
      </w:pPr>
      <w:r>
        <w:t xml:space="preserve">Van de kust tot de polder </w:t>
      </w:r>
      <w:r w:rsidR="00CC2F58">
        <w:t xml:space="preserve">- </w:t>
      </w:r>
      <w:r>
        <w:t>ontdek Noord-Holland op jouw manier.</w:t>
      </w:r>
    </w:p>
    <w:p w14:paraId="5E0B8ED2" w14:textId="77777777" w:rsidR="00AC458A" w:rsidRDefault="00AC458A">
      <w:pPr>
        <w:ind w:left="454"/>
      </w:pPr>
    </w:p>
    <w:p w14:paraId="7C72EEDE" w14:textId="77777777" w:rsidR="00AC458A" w:rsidRDefault="00000000">
      <w:pPr>
        <w:ind w:left="454"/>
      </w:pPr>
      <w:r>
        <w:t>Link in bio.</w:t>
      </w:r>
    </w:p>
    <w:p w14:paraId="6042C005" w14:textId="77777777" w:rsidR="00AC458A" w:rsidRDefault="00AC458A"/>
    <w:p w14:paraId="7BCD65F1" w14:textId="77777777" w:rsidR="00AC458A" w:rsidRDefault="00000000">
      <w:r>
        <w:rPr>
          <w:i/>
          <w:color w:val="555555"/>
          <w:sz w:val="20"/>
        </w:rPr>
        <w:t>#RoutesinNoordHolland #NoordHolland #Wandelen #Fietsen #Varen #Buiten #Natuur #Ontdekken #Lancering #Routealliantie #BuitenNL #NatuurNL</w:t>
      </w:r>
    </w:p>
    <w:p w14:paraId="11CCBE7F" w14:textId="77777777" w:rsidR="00AC458A" w:rsidRDefault="00AC458A"/>
    <w:p w14:paraId="76B4CFD9" w14:textId="697BFF62" w:rsidR="00AC458A" w:rsidRDefault="00000000">
      <w:r>
        <w:rPr>
          <w:i/>
          <w:color w:val="555555"/>
          <w:sz w:val="20"/>
        </w:rPr>
        <w:t>Toelichting: Gebruik een sfeervolle staande foto</w:t>
      </w:r>
      <w:r w:rsidR="00CC2F58">
        <w:rPr>
          <w:i/>
          <w:color w:val="555555"/>
          <w:sz w:val="20"/>
        </w:rPr>
        <w:t xml:space="preserve"> uit de mediakit</w:t>
      </w:r>
      <w:r>
        <w:rPr>
          <w:i/>
          <w:color w:val="555555"/>
          <w:sz w:val="20"/>
        </w:rPr>
        <w:t xml:space="preserve"> (4:5 formaat). Zet www.routesinnoordholland.nl in je bio</w:t>
      </w:r>
      <w:r w:rsidR="00CC2F58">
        <w:rPr>
          <w:i/>
          <w:color w:val="555555"/>
          <w:sz w:val="20"/>
        </w:rPr>
        <w:t xml:space="preserve"> of linktree. </w:t>
      </w:r>
    </w:p>
    <w:p w14:paraId="11969D23" w14:textId="77777777" w:rsidR="00AC458A" w:rsidRDefault="00AC458A"/>
    <w:p w14:paraId="5A17115E" w14:textId="77777777" w:rsidR="00AC458A" w:rsidRDefault="00000000">
      <w:pPr>
        <w:spacing w:before="200"/>
      </w:pPr>
      <w:r>
        <w:rPr>
          <w:b/>
        </w:rPr>
        <w:t>Variant B — kort en krachtig</w:t>
      </w:r>
    </w:p>
    <w:p w14:paraId="42023231" w14:textId="77777777" w:rsidR="00AC458A" w:rsidRDefault="00AC458A"/>
    <w:p w14:paraId="694C62FB" w14:textId="77777777" w:rsidR="00AC458A" w:rsidRDefault="00000000">
      <w:pPr>
        <w:ind w:left="454"/>
      </w:pPr>
      <w:r>
        <w:t>21 mei. Eén platform. Alle routes.</w:t>
      </w:r>
    </w:p>
    <w:p w14:paraId="327E2794" w14:textId="77777777" w:rsidR="00AC458A" w:rsidRDefault="00AC458A">
      <w:pPr>
        <w:ind w:left="454"/>
      </w:pPr>
    </w:p>
    <w:p w14:paraId="2CC11DED" w14:textId="2A6E8D13" w:rsidR="00AC458A" w:rsidRDefault="00000000">
      <w:pPr>
        <w:ind w:left="454"/>
      </w:pPr>
      <w:r>
        <w:t>Routes in Noord-Holland is live en [naam organisatie] doet mee.</w:t>
      </w:r>
    </w:p>
    <w:p w14:paraId="07A5D9AE" w14:textId="77777777" w:rsidR="00AC458A" w:rsidRDefault="00AC458A">
      <w:pPr>
        <w:ind w:left="454"/>
      </w:pPr>
    </w:p>
    <w:p w14:paraId="009C8DC1" w14:textId="77777777" w:rsidR="00AC458A" w:rsidRDefault="00000000">
      <w:pPr>
        <w:ind w:left="454"/>
      </w:pPr>
      <w:r>
        <w:t>Wandelen, fietsen, varen: alles op één plek. Link in bio.</w:t>
      </w:r>
    </w:p>
    <w:p w14:paraId="10F6D8AB" w14:textId="77777777" w:rsidR="00AC458A" w:rsidRDefault="00AC458A"/>
    <w:p w14:paraId="68E2CA66" w14:textId="77777777" w:rsidR="00AC458A" w:rsidRDefault="00000000">
      <w:r>
        <w:rPr>
          <w:i/>
          <w:color w:val="555555"/>
          <w:sz w:val="20"/>
        </w:rPr>
        <w:lastRenderedPageBreak/>
        <w:t>#RoutesinNoordHolland #NoordHolland #Lancering #Wandelen #Fietsen #Varen #Buiten #Ontdekken</w:t>
      </w:r>
    </w:p>
    <w:p w14:paraId="5F7B8BD3" w14:textId="77777777" w:rsidR="00AC458A" w:rsidRDefault="00AC458A"/>
    <w:p w14:paraId="21AFFAF1" w14:textId="29FE1AE5" w:rsidR="00AC458A" w:rsidRDefault="00000000">
      <w:r>
        <w:rPr>
          <w:i/>
          <w:color w:val="555555"/>
          <w:sz w:val="20"/>
        </w:rPr>
        <w:t>Toelichting: Gebruik deze</w:t>
      </w:r>
      <w:r w:rsidR="00CC2F58">
        <w:rPr>
          <w:i/>
          <w:color w:val="555555"/>
          <w:sz w:val="20"/>
        </w:rPr>
        <w:t xml:space="preserve"> korte</w:t>
      </w:r>
      <w:r>
        <w:rPr>
          <w:i/>
          <w:color w:val="555555"/>
          <w:sz w:val="20"/>
        </w:rPr>
        <w:t xml:space="preserve"> variant </w:t>
      </w:r>
      <w:r w:rsidR="00CC2F58">
        <w:rPr>
          <w:i/>
          <w:color w:val="555555"/>
          <w:sz w:val="20"/>
        </w:rPr>
        <w:t xml:space="preserve">als je gebruik maakt van een video. </w:t>
      </w:r>
    </w:p>
    <w:p w14:paraId="773AA87E" w14:textId="77777777" w:rsidR="00AC458A" w:rsidRDefault="00AC458A"/>
    <w:p w14:paraId="205EEBC7" w14:textId="77777777" w:rsidR="00AC458A" w:rsidRDefault="00AC458A">
      <w:pPr>
        <w:pBdr>
          <w:bottom w:val="single" w:sz="4" w:space="1" w:color="000000"/>
        </w:pBdr>
        <w:spacing w:before="120" w:after="120"/>
      </w:pPr>
    </w:p>
    <w:p w14:paraId="7487EA76" w14:textId="77777777" w:rsidR="00AC458A" w:rsidRDefault="00000000">
      <w:pPr>
        <w:pStyle w:val="Kop1"/>
      </w:pPr>
      <w:r>
        <w:t>Praktische tips</w:t>
      </w:r>
    </w:p>
    <w:p w14:paraId="1D3AA169" w14:textId="69D7BB6F" w:rsidR="00AC458A" w:rsidRDefault="00000000">
      <w:pPr>
        <w:spacing w:before="80"/>
      </w:pPr>
      <w:r>
        <w:rPr>
          <w:b/>
        </w:rPr>
        <w:t xml:space="preserve">Timing: </w:t>
      </w:r>
      <w:r>
        <w:t xml:space="preserve">Post bij voorkeur op 21 mei zelf, </w:t>
      </w:r>
      <w:commentRangeStart w:id="0"/>
      <w:r>
        <w:t>rond de middag 12:00</w:t>
      </w:r>
      <w:r w:rsidR="00CC2F58">
        <w:t xml:space="preserve"> uur </w:t>
      </w:r>
      <w:commentRangeEnd w:id="0"/>
      <w:r w:rsidR="00CC2F58">
        <w:rPr>
          <w:rStyle w:val="Verwijzingopmerking"/>
          <w:sz w:val="22"/>
          <w:szCs w:val="22"/>
        </w:rPr>
        <w:commentReference w:id="0"/>
      </w:r>
      <w:r w:rsidR="00CC2F58">
        <w:t>of plan een bericht in voor de avond rond 18.00 uur</w:t>
      </w:r>
      <w:r>
        <w:t>. Zo versterken alle partnerberichten elkaar op de lanceringdag.</w:t>
      </w:r>
    </w:p>
    <w:p w14:paraId="6D4F0C3D" w14:textId="44A2959C" w:rsidR="00AC458A" w:rsidRDefault="00000000">
      <w:pPr>
        <w:spacing w:before="80"/>
      </w:pPr>
      <w:r>
        <w:rPr>
          <w:b/>
        </w:rPr>
        <w:t xml:space="preserve">Visuals: </w:t>
      </w:r>
      <w:r>
        <w:t>Gebruik de visuals uit de bijgeleverde map. Kies het juiste formaat: liggend voor LinkedIn en Facebook, staand (4:5) voor Instagram.</w:t>
      </w:r>
      <w:r w:rsidR="00CC2F58">
        <w:t xml:space="preserve"> Uiteraard mag je ook op de dag zelf beeld maken tijdens het lanceringsmoment.</w:t>
      </w:r>
    </w:p>
    <w:p w14:paraId="0C956ADD" w14:textId="77777777" w:rsidR="00AC458A" w:rsidRDefault="00000000">
      <w:pPr>
        <w:spacing w:before="80"/>
      </w:pPr>
      <w:r>
        <w:rPr>
          <w:b/>
        </w:rPr>
        <w:t xml:space="preserve">URL: </w:t>
      </w:r>
      <w:r>
        <w:t>Op Instagram: zet www.routesinnoordholland.nl in je bio en verwijs daar naar in de caption. Op Facebook en LinkedIn: zet de link direct in de post.</w:t>
      </w:r>
    </w:p>
    <w:p w14:paraId="5B314692" w14:textId="77777777" w:rsidR="00AC458A" w:rsidRDefault="00000000">
      <w:pPr>
        <w:spacing w:before="80"/>
      </w:pPr>
      <w:r>
        <w:rPr>
          <w:b/>
        </w:rPr>
        <w:t xml:space="preserve">Naam invullen: </w:t>
      </w:r>
      <w:r>
        <w:t>Vervang [naam organisatie] door de naam van jouw organisatie voordat je plaatst.</w:t>
      </w:r>
    </w:p>
    <w:p w14:paraId="0C6D4847" w14:textId="40F4F0BD" w:rsidR="00AC458A" w:rsidRDefault="00000000">
      <w:pPr>
        <w:spacing w:before="80"/>
      </w:pPr>
      <w:r>
        <w:rPr>
          <w:b/>
        </w:rPr>
        <w:t xml:space="preserve">Aanpassen: </w:t>
      </w:r>
      <w:r>
        <w:t xml:space="preserve">De teksten zijn kant-en-klaar, maar </w:t>
      </w:r>
      <w:r w:rsidR="00CC2F58">
        <w:t xml:space="preserve">pas ze vooral aan naar jullie eigen stijl en tone of voice. </w:t>
      </w:r>
      <w:r>
        <w:t xml:space="preserve"> </w:t>
      </w:r>
    </w:p>
    <w:p w14:paraId="577A7B39" w14:textId="77777777" w:rsidR="00AC458A" w:rsidRDefault="00AC458A"/>
    <w:p w14:paraId="10D612BA" w14:textId="77777777" w:rsidR="00AC458A" w:rsidRDefault="00AC458A"/>
    <w:p w14:paraId="7F9914F3" w14:textId="73F7CECC" w:rsidR="00AC458A" w:rsidRDefault="00000000">
      <w:r>
        <w:rPr>
          <w:i/>
          <w:color w:val="555555"/>
          <w:sz w:val="20"/>
        </w:rPr>
        <w:t>Vragen? Neem contact op met Marielle, Aanjager Routes in Noord-Holland, Provincie Noord-Holland</w:t>
      </w:r>
      <w:r w:rsidR="00CC2F58">
        <w:rPr>
          <w:i/>
          <w:color w:val="555555"/>
          <w:sz w:val="20"/>
        </w:rPr>
        <w:t xml:space="preserve"> via </w:t>
      </w:r>
      <w:r w:rsidR="00CC2F58" w:rsidRPr="00CC2F58">
        <w:rPr>
          <w:i/>
          <w:color w:val="555555"/>
          <w:sz w:val="20"/>
        </w:rPr>
        <w:t>info@routesinnoordholland.nl</w:t>
      </w:r>
      <w:r w:rsidR="00CC2F58">
        <w:rPr>
          <w:i/>
          <w:color w:val="555555"/>
          <w:sz w:val="20"/>
        </w:rPr>
        <w:t xml:space="preserve"> of 06-29898838</w:t>
      </w:r>
    </w:p>
    <w:sectPr w:rsidR="00AC458A" w:rsidSect="00034616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ielle de kloet" w:date="2026-05-12T10:38:00Z" w:initials="Md">
    <w:p w14:paraId="143E888A" w14:textId="77777777" w:rsidR="00CC2F58" w:rsidRDefault="00CC2F58" w:rsidP="00CC2F58">
      <w:r>
        <w:rPr>
          <w:rStyle w:val="Verwijzingopmerking"/>
        </w:rPr>
        <w:annotationRef/>
      </w:r>
      <w:r>
        <w:rPr>
          <w:sz w:val="20"/>
          <w:szCs w:val="20"/>
        </w:rPr>
        <w:t>@arne is het platform dan al live? Anders klikken mensen op een dode link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43E88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8A6583" w16cex:dateUtc="2026-05-12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E888A" w16cid:durableId="588A658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66871561">
    <w:abstractNumId w:val="8"/>
  </w:num>
  <w:num w:numId="2" w16cid:durableId="430784899">
    <w:abstractNumId w:val="6"/>
  </w:num>
  <w:num w:numId="3" w16cid:durableId="855850533">
    <w:abstractNumId w:val="5"/>
  </w:num>
  <w:num w:numId="4" w16cid:durableId="1498959313">
    <w:abstractNumId w:val="4"/>
  </w:num>
  <w:num w:numId="5" w16cid:durableId="1143737334">
    <w:abstractNumId w:val="7"/>
  </w:num>
  <w:num w:numId="6" w16cid:durableId="847720089">
    <w:abstractNumId w:val="3"/>
  </w:num>
  <w:num w:numId="7" w16cid:durableId="287316354">
    <w:abstractNumId w:val="2"/>
  </w:num>
  <w:num w:numId="8" w16cid:durableId="1744133443">
    <w:abstractNumId w:val="1"/>
  </w:num>
  <w:num w:numId="9" w16cid:durableId="4143995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elle de kloet">
    <w15:presenceInfo w15:providerId="Windows Live" w15:userId="d777baa8bd47b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F037C"/>
    <w:rsid w:val="00AA1D8D"/>
    <w:rsid w:val="00AC458A"/>
    <w:rsid w:val="00B47730"/>
    <w:rsid w:val="00CB0664"/>
    <w:rsid w:val="00CC2F5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A9FDA4"/>
  <w14:defaultImageDpi w14:val="300"/>
  <w15:docId w15:val="{A4E5F736-FE1E-C74E-A3D7-A329BC77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  <w:pPr>
      <w:spacing w:after="0" w:line="300" w:lineRule="exact"/>
    </w:pPr>
    <w:rPr>
      <w:rFonts w:ascii="Arial" w:hAnsi="Arial"/>
      <w:color w:val="000000"/>
    </w:rPr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80" w:after="8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CC2F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C2F5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C2F58"/>
    <w:rPr>
      <w:rFonts w:ascii="Arial" w:hAnsi="Arial"/>
      <w:color w:val="00000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2F5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2F58"/>
    <w:rPr>
      <w:rFonts w:ascii="Arial" w:hAnsi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792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Marielle de kloet</cp:lastModifiedBy>
  <cp:revision>2</cp:revision>
  <dcterms:created xsi:type="dcterms:W3CDTF">2026-05-12T08:39:00Z</dcterms:created>
  <dcterms:modified xsi:type="dcterms:W3CDTF">2026-05-12T08:39:00Z</dcterms:modified>
  <cp:category/>
</cp:coreProperties>
</file>